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/ 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4312993" name="3de9a860-0b14-11f0-a048-559f486e19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028646" name="3de9a860-0b14-11f0-a048-559f486e19a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/ 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3015432" name="577fa540-0b14-11f0-a4ce-a53c287b0a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0178078" name="577fa540-0b14-11f0-a4ce-a53c287b0abc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/ 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81053050" name="6d1612e0-0b14-11f0-9322-95f4aaa1f5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2407498" name="6d1612e0-0b14-11f0-9322-95f4aaa1f5fb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0973818" name="b935d610-0b14-11f0-a5af-c597939ba8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6924506" name="b935d610-0b14-11f0-a5af-c597939ba8de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Faserzementrohr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77775013" name="c0521930-0b15-11f0-89b9-8f8c5254a8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4469109" name="c0521930-0b15-11f0-89b9-8f8c5254a8f1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Gesamtes UG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technisches Textil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2052140" name="02898b80-0b16-11f0-b01b-094adc1384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1852783" name="02898b80-0b16-11f0-b01b-094adc13849e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 / Asbestkarton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2536927" name="5bc0bf70-0b16-11f0-8928-cb058994dc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0391206" name="5bc0bf70-0b16-11f0-8928-cb058994dc0b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7434156" name="cb4ed560-0b17-11f0-a737-4f72d17ef5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2593371" name="cb4ed560-0b17-11f0-a737-4f72d17ef53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87999922" name="e7935070-0b17-11f0-8642-a9b5582ef6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7839255" name="e7935070-0b17-11f0-8642-a9b5582ef68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2764570" name="faa695a0-0b17-11f0-aa54-331794c238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2863032" name="faa695a0-0b17-11f0-aa54-331794c2383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066053" name="16335970-0b18-11f0-892a-175021e386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0737003" name="16335970-0b18-11f0-892a-175021e386c0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6631560" name="aa2a9250-0b19-11f0-90ab-7beb5ad4e1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6658554" name="aa2a9250-0b19-11f0-90ab-7beb5ad4e1bb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Gang / WC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374283" name="01ed9cd0-0b1a-11f0-a826-fb6adb97c1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2558580" name="01ed9cd0-0b1a-11f0-a826-fb6adb97c1f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5149690" name="4c6b6fd0-0b1a-11f0-b9b0-39006e2e26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4247237" name="4c6b6fd0-0b1a-11f0-b9b0-39006e2e26d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03774044" name="62ceca60-0b1a-11f0-8fa9-551bf848be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0774430" name="62ceca60-0b1a-11f0-8fa9-551bf848bef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8202636" name="79bb7930-0b1a-11f0-9720-852e60e587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1229545" name="79bb7930-0b1a-11f0-9720-852e60e587b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4823648" name="8d770c50-0b1a-11f0-bec0-db0c7bcf54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0837627" name="8d770c50-0b1a-11f0-bec0-db0c7bcf54e1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3845939" name="ab18cd70-0b1a-11f0-803b-9b8f5ef90d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2556539" name="ab18cd70-0b1a-11f0-803b-9b8f5ef90dd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1647079" name="f5c13d70-0b1b-11f0-9901-0fd00eb98c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0531691" name="f5c13d70-0b1b-11f0-9901-0fd00eb98c1f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0693019" name="13933650-0b1c-11f0-8e47-67ee57e6cc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1977361" name="13933650-0b1c-11f0-8e47-67ee57e6ccd1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(elastische) Wandbeläge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93545238" name="28ca6cf0-0b1c-11f0-ab47-c33e15efad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0989799" name="28ca6cf0-0b1c-11f0-ab47-c33e15efade2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Gesamtes Treppenhaus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8595248" name="88df0640-0b1d-11f0-8932-5df9bf01bd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4754585" name="88df0640-0b1d-11f0-8932-5df9bf01bd9f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Gesamtes Treppenhaus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4987389" name="a862cdd0-0b1d-11f0-a18b-4fd6d315fa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530474" name="a862cdd0-0b1d-11f0-a18b-4fd6d315fa36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Gesamtes Treppenhaus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5957561" name="ba4e5be0-0b1d-11f0-944c-ede6b96f36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9208791" name="ba4e5be0-0b1d-11f0-944c-ede6b96f36d4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Balkon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6563204" name="d72998b0-0b1d-11f0-ae7f-636e30ea9f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4220926" name="d72998b0-0b1d-11f0-ae7f-636e30ea9fe0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13982" name="f0e964b0-0b1d-11f0-805c-d901a37f09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4746873" name="f0e964b0-0b1d-11f0-805c-d901a37f093a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Anschlagkitt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0562050" name="5540e260-0b20-11f0-879f-c97e290a26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5091167" name="5540e260-0b20-11f0-879f-c97e290a2646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4339914" name="9ee4d020-0b20-11f0-a48d-91012126a8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1891928" name="9ee4d020-0b20-11f0-a48d-91012126a897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0682608" name="fae27710-0b20-11f0-85db-077385bc6c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4711373" name="fae27710-0b20-11f0-85db-077385bc6ca7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6373547" name="2908e340-0b21-11f0-908a-c1d4ff8cec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4554189" name="2908e340-0b21-11f0-908a-c1d4ff8cec24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2994354" name="6fb255b0-0b21-11f0-9d91-1736316d58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0823539" name="6fb255b0-0b21-11f0-9d91-1736316d58d1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Bergholzstrasse 7, 9500 Wil</w:t>
          </w:r>
        </w:p>
        <w:p>
          <w:pPr>
            <w:spacing w:before="0" w:after="0"/>
          </w:pPr>
          <w:r>
            <w:t>221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footer.xml" Type="http://schemas.openxmlformats.org/officeDocument/2006/relationships/footer" Id="rId35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